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C8493" w14:textId="77777777" w:rsidR="00B26348" w:rsidRDefault="00000000">
      <w:pPr>
        <w:pStyle w:val="Heading1"/>
      </w:pPr>
      <w:r>
        <w:t>28. Inspection by Regulatory Agency - Citation #2</w:t>
      </w:r>
    </w:p>
    <w:p w14:paraId="19B6CB5A" w14:textId="77777777" w:rsidR="00B26348" w:rsidRDefault="00000000">
      <w:r>
        <w:rPr>
          <w:b/>
        </w:rPr>
        <w:t>574. Issue Date</w:t>
      </w:r>
      <w:r>
        <w:rPr>
          <w:i/>
          <w:color w:val="666666"/>
          <w:sz w:val="16"/>
        </w:rPr>
        <w:t xml:space="preserve">  [Date]</w:t>
      </w:r>
    </w:p>
    <w:p w14:paraId="14A40E45" w14:textId="77777777" w:rsidR="00B26348" w:rsidRDefault="00000000">
      <w:r>
        <w:t>Date: __________________________________________________________________________________________</w:t>
      </w:r>
    </w:p>
    <w:p w14:paraId="74C426FC" w14:textId="77777777" w:rsidR="00B26348" w:rsidRDefault="00000000">
      <w:r>
        <w:rPr>
          <w:b/>
        </w:rPr>
        <w:t>575. Citation Status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A354B9B" w14:textId="77777777">
        <w:tc>
          <w:tcPr>
            <w:tcW w:w="10512" w:type="dxa"/>
          </w:tcPr>
          <w:p w14:paraId="24187B0C" w14:textId="77777777" w:rsidR="00B26348" w:rsidRDefault="00000000">
            <w:r>
              <w:t>○ Open</w:t>
            </w:r>
          </w:p>
        </w:tc>
      </w:tr>
      <w:tr w:rsidR="00B26348" w14:paraId="767326E9" w14:textId="77777777">
        <w:tc>
          <w:tcPr>
            <w:tcW w:w="10512" w:type="dxa"/>
          </w:tcPr>
          <w:p w14:paraId="49A267C1" w14:textId="77777777" w:rsidR="00B26348" w:rsidRDefault="00000000">
            <w:r>
              <w:t>○ Closed</w:t>
            </w:r>
          </w:p>
        </w:tc>
      </w:tr>
    </w:tbl>
    <w:p w14:paraId="3AA8A3A5" w14:textId="77777777" w:rsidR="00B26348" w:rsidRDefault="00B26348"/>
    <w:p w14:paraId="729AB31A" w14:textId="77777777" w:rsidR="00B26348" w:rsidRDefault="00000000">
      <w:r>
        <w:rPr>
          <w:b/>
        </w:rPr>
        <w:t>576. Citation ID</w:t>
      </w:r>
      <w:r>
        <w:rPr>
          <w:i/>
          <w:color w:val="666666"/>
          <w:sz w:val="16"/>
        </w:rPr>
        <w:t xml:space="preserve">  [Text Short]</w:t>
      </w:r>
    </w:p>
    <w:p w14:paraId="33D5D532" w14:textId="77777777" w:rsidR="00B26348" w:rsidRDefault="00000000">
      <w:r>
        <w:t>Response: ________________________________________________________________________________</w:t>
      </w:r>
    </w:p>
    <w:p w14:paraId="2D60B69B" w14:textId="77777777" w:rsidR="00B26348" w:rsidRDefault="00000000">
      <w:r>
        <w:t>__________________________________________________________________________________________</w:t>
      </w:r>
    </w:p>
    <w:p w14:paraId="724A312C" w14:textId="77777777" w:rsidR="00B26348" w:rsidRDefault="00000000">
      <w:r>
        <w:rPr>
          <w:b/>
        </w:rPr>
        <w:t>577. Standard Cited</w:t>
      </w:r>
      <w:r>
        <w:rPr>
          <w:i/>
          <w:color w:val="666666"/>
          <w:sz w:val="16"/>
        </w:rPr>
        <w:t xml:space="preserve">  [Text Short]</w:t>
      </w:r>
    </w:p>
    <w:p w14:paraId="234D4F29" w14:textId="77777777" w:rsidR="00B26348" w:rsidRDefault="00000000">
      <w:pPr>
        <w:ind w:left="216"/>
      </w:pPr>
      <w:r>
        <w:rPr>
          <w:i/>
        </w:rPr>
        <w:t>i.e., OSHA: 1138192.015</w:t>
      </w:r>
    </w:p>
    <w:p w14:paraId="67E29A34" w14:textId="77777777" w:rsidR="00B26348" w:rsidRDefault="00000000">
      <w:r>
        <w:t>Response: ________________________________________________________________________________</w:t>
      </w:r>
    </w:p>
    <w:p w14:paraId="7B42B393" w14:textId="77777777" w:rsidR="00B26348" w:rsidRDefault="00000000">
      <w:r>
        <w:t>__________________________________________________________________________________________</w:t>
      </w:r>
    </w:p>
    <w:p w14:paraId="48F003D1" w14:textId="77777777" w:rsidR="00B26348" w:rsidRDefault="00000000">
      <w:r>
        <w:rPr>
          <w:b/>
        </w:rPr>
        <w:t>578. Citation Category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F60E952" w14:textId="77777777">
        <w:tc>
          <w:tcPr>
            <w:tcW w:w="5256" w:type="dxa"/>
          </w:tcPr>
          <w:p w14:paraId="3ACF34AE" w14:textId="77777777" w:rsidR="00B26348" w:rsidRDefault="00000000">
            <w:r>
              <w:t>○ Other-Than-Serious (OSHA)</w:t>
            </w:r>
          </w:p>
        </w:tc>
        <w:tc>
          <w:tcPr>
            <w:tcW w:w="5256" w:type="dxa"/>
          </w:tcPr>
          <w:p w14:paraId="3A24C330" w14:textId="77777777" w:rsidR="00B26348" w:rsidRDefault="00000000">
            <w:r>
              <w:t>○ Recordkeeping Violations (OSHA)</w:t>
            </w:r>
          </w:p>
        </w:tc>
      </w:tr>
      <w:tr w:rsidR="00B26348" w14:paraId="7E63920B" w14:textId="77777777">
        <w:tc>
          <w:tcPr>
            <w:tcW w:w="5256" w:type="dxa"/>
          </w:tcPr>
          <w:p w14:paraId="33E3C34F" w14:textId="77777777" w:rsidR="00B26348" w:rsidRDefault="00000000">
            <w:r>
              <w:t>○ De Minimis (OSHA)</w:t>
            </w:r>
          </w:p>
        </w:tc>
        <w:tc>
          <w:tcPr>
            <w:tcW w:w="5256" w:type="dxa"/>
          </w:tcPr>
          <w:p w14:paraId="43C88358" w14:textId="77777777" w:rsidR="00B26348" w:rsidRDefault="00000000">
            <w:r>
              <w:t>○ Serious (OSHA)</w:t>
            </w:r>
          </w:p>
        </w:tc>
      </w:tr>
      <w:tr w:rsidR="00B26348" w14:paraId="58A73F91" w14:textId="77777777">
        <w:tc>
          <w:tcPr>
            <w:tcW w:w="5256" w:type="dxa"/>
          </w:tcPr>
          <w:p w14:paraId="4CE6B059" w14:textId="77777777" w:rsidR="00B26348" w:rsidRDefault="00000000">
            <w:r>
              <w:t>○ Repeated (OSHA)</w:t>
            </w:r>
          </w:p>
        </w:tc>
        <w:tc>
          <w:tcPr>
            <w:tcW w:w="5256" w:type="dxa"/>
          </w:tcPr>
          <w:p w14:paraId="49082604" w14:textId="77777777" w:rsidR="00B26348" w:rsidRDefault="00000000">
            <w:r>
              <w:t>○ Failure to Abate (OSHA)</w:t>
            </w:r>
          </w:p>
        </w:tc>
      </w:tr>
      <w:tr w:rsidR="00B26348" w14:paraId="4569E567" w14:textId="77777777">
        <w:tc>
          <w:tcPr>
            <w:tcW w:w="5256" w:type="dxa"/>
          </w:tcPr>
          <w:p w14:paraId="233E8EE5" w14:textId="77777777" w:rsidR="00B26348" w:rsidRDefault="00000000">
            <w:r>
              <w:t>○ Willful (OSHA)</w:t>
            </w:r>
          </w:p>
        </w:tc>
        <w:tc>
          <w:tcPr>
            <w:tcW w:w="5256" w:type="dxa"/>
          </w:tcPr>
          <w:p w14:paraId="31FCAC47" w14:textId="77777777" w:rsidR="00B26348" w:rsidRDefault="00000000">
            <w:r>
              <w:t>○ Non-Significant and Substantial (MSHA)</w:t>
            </w:r>
          </w:p>
        </w:tc>
      </w:tr>
      <w:tr w:rsidR="00B26348" w14:paraId="5A4F1504" w14:textId="77777777">
        <w:tc>
          <w:tcPr>
            <w:tcW w:w="5256" w:type="dxa"/>
          </w:tcPr>
          <w:p w14:paraId="0A927072" w14:textId="77777777" w:rsidR="00B26348" w:rsidRDefault="00000000">
            <w:r>
              <w:t>○ Significant and Substantial (S&amp;S) (MSHA)</w:t>
            </w:r>
          </w:p>
        </w:tc>
        <w:tc>
          <w:tcPr>
            <w:tcW w:w="5256" w:type="dxa"/>
          </w:tcPr>
          <w:p w14:paraId="2EF07897" w14:textId="77777777" w:rsidR="00B26348" w:rsidRDefault="00000000">
            <w:r>
              <w:t>○ Unwarrantable Failure (MSHA)</w:t>
            </w:r>
          </w:p>
        </w:tc>
      </w:tr>
      <w:tr w:rsidR="00B26348" w14:paraId="07475F5E" w14:textId="77777777">
        <w:tc>
          <w:tcPr>
            <w:tcW w:w="5256" w:type="dxa"/>
          </w:tcPr>
          <w:p w14:paraId="26E62454" w14:textId="77777777" w:rsidR="00B26348" w:rsidRDefault="00000000">
            <w:r>
              <w:t>○ Imminent Danger (MSHA)</w:t>
            </w:r>
          </w:p>
        </w:tc>
        <w:tc>
          <w:tcPr>
            <w:tcW w:w="5256" w:type="dxa"/>
          </w:tcPr>
          <w:p w14:paraId="660C773D" w14:textId="77777777" w:rsidR="00B26348" w:rsidRDefault="00000000">
            <w:r>
              <w:t>○ Flagrant Violations (MSHA)</w:t>
            </w:r>
          </w:p>
        </w:tc>
      </w:tr>
      <w:tr w:rsidR="00B26348" w14:paraId="32B9C06B" w14:textId="77777777">
        <w:tc>
          <w:tcPr>
            <w:tcW w:w="5256" w:type="dxa"/>
          </w:tcPr>
          <w:p w14:paraId="58224475" w14:textId="77777777" w:rsidR="00B26348" w:rsidRDefault="00000000">
            <w:r>
              <w:t>○ Administrative Violations (EPA)</w:t>
            </w:r>
          </w:p>
        </w:tc>
        <w:tc>
          <w:tcPr>
            <w:tcW w:w="5256" w:type="dxa"/>
          </w:tcPr>
          <w:p w14:paraId="35A915E5" w14:textId="77777777" w:rsidR="00B26348" w:rsidRDefault="00000000">
            <w:r>
              <w:t>○ Statutory Violations (EPA)</w:t>
            </w:r>
          </w:p>
        </w:tc>
      </w:tr>
      <w:tr w:rsidR="00B26348" w14:paraId="0697E855" w14:textId="77777777">
        <w:tc>
          <w:tcPr>
            <w:tcW w:w="5256" w:type="dxa"/>
          </w:tcPr>
          <w:p w14:paraId="1B1794A0" w14:textId="77777777" w:rsidR="00B26348" w:rsidRDefault="00000000">
            <w:r>
              <w:t>○ Regulatory Violations (EPA)</w:t>
            </w:r>
          </w:p>
        </w:tc>
        <w:tc>
          <w:tcPr>
            <w:tcW w:w="5256" w:type="dxa"/>
          </w:tcPr>
          <w:p w14:paraId="72AD8A19" w14:textId="77777777" w:rsidR="00B26348" w:rsidRDefault="00000000">
            <w:r>
              <w:t>○ Noncompliance (EPA)</w:t>
            </w:r>
          </w:p>
        </w:tc>
      </w:tr>
      <w:tr w:rsidR="00B26348" w14:paraId="5E9C86FA" w14:textId="77777777">
        <w:tc>
          <w:tcPr>
            <w:tcW w:w="5256" w:type="dxa"/>
          </w:tcPr>
          <w:p w14:paraId="0CB8B31D" w14:textId="77777777" w:rsidR="00B26348" w:rsidRDefault="00000000">
            <w:r>
              <w:t>○ Civil Penalties (EPA)</w:t>
            </w:r>
          </w:p>
        </w:tc>
        <w:tc>
          <w:tcPr>
            <w:tcW w:w="5256" w:type="dxa"/>
          </w:tcPr>
          <w:p w14:paraId="24BC15C9" w14:textId="77777777" w:rsidR="00B26348" w:rsidRDefault="00000000">
            <w:r>
              <w:t>○ Criminal Penalties (EPA)</w:t>
            </w:r>
          </w:p>
        </w:tc>
      </w:tr>
      <w:tr w:rsidR="00B26348" w14:paraId="68A529CC" w14:textId="77777777">
        <w:tc>
          <w:tcPr>
            <w:tcW w:w="5256" w:type="dxa"/>
          </w:tcPr>
          <w:p w14:paraId="35F2FF2F" w14:textId="77777777" w:rsidR="00B26348" w:rsidRDefault="00000000">
            <w:r>
              <w:t>○ Hazardous Materials Violations (DOT)</w:t>
            </w:r>
          </w:p>
        </w:tc>
        <w:tc>
          <w:tcPr>
            <w:tcW w:w="5256" w:type="dxa"/>
          </w:tcPr>
          <w:p w14:paraId="46348A29" w14:textId="77777777" w:rsidR="00B26348" w:rsidRDefault="00000000">
            <w:r>
              <w:t>○ Safety Violations (DOT)</w:t>
            </w:r>
          </w:p>
        </w:tc>
      </w:tr>
      <w:tr w:rsidR="00B26348" w14:paraId="3CFFA7CF" w14:textId="77777777">
        <w:tc>
          <w:tcPr>
            <w:tcW w:w="5256" w:type="dxa"/>
          </w:tcPr>
          <w:p w14:paraId="23416E53" w14:textId="77777777" w:rsidR="00B26348" w:rsidRDefault="00000000">
            <w:r>
              <w:t>○ Critical Violations (DOT)</w:t>
            </w:r>
          </w:p>
        </w:tc>
        <w:tc>
          <w:tcPr>
            <w:tcW w:w="5256" w:type="dxa"/>
          </w:tcPr>
          <w:p w14:paraId="20321941" w14:textId="77777777" w:rsidR="00B26348" w:rsidRDefault="00000000">
            <w:r>
              <w:t>○ Acute Violations (DOT)</w:t>
            </w:r>
          </w:p>
        </w:tc>
      </w:tr>
      <w:tr w:rsidR="00B26348" w14:paraId="0D06CD4C" w14:textId="77777777">
        <w:tc>
          <w:tcPr>
            <w:tcW w:w="5256" w:type="dxa"/>
          </w:tcPr>
          <w:p w14:paraId="36D577D5" w14:textId="77777777" w:rsidR="00B26348" w:rsidRDefault="00000000">
            <w:r>
              <w:t>○ Pattern of Violations (DOT)</w:t>
            </w:r>
          </w:p>
        </w:tc>
        <w:tc>
          <w:tcPr>
            <w:tcW w:w="5256" w:type="dxa"/>
          </w:tcPr>
          <w:p w14:paraId="3662F2BB" w14:textId="77777777" w:rsidR="00B26348" w:rsidRDefault="00B26348"/>
        </w:tc>
      </w:tr>
    </w:tbl>
    <w:p w14:paraId="58FE9C86" w14:textId="77777777" w:rsidR="00B26348" w:rsidRDefault="00B26348"/>
    <w:p w14:paraId="3AC79832" w14:textId="77777777" w:rsidR="00B26348" w:rsidRDefault="00000000">
      <w:r>
        <w:rPr>
          <w:b/>
        </w:rPr>
        <w:t>579. Initial Fine</w:t>
      </w:r>
      <w:r>
        <w:rPr>
          <w:i/>
          <w:color w:val="666666"/>
          <w:sz w:val="16"/>
        </w:rPr>
        <w:t xml:space="preserve">  [Number]</w:t>
      </w:r>
    </w:p>
    <w:p w14:paraId="16269600" w14:textId="77777777" w:rsidR="00B26348" w:rsidRDefault="00000000">
      <w:r>
        <w:t>Number: __________________________________________________________________________________________</w:t>
      </w:r>
    </w:p>
    <w:p w14:paraId="61553DB0" w14:textId="77777777" w:rsidR="00B26348" w:rsidRDefault="00000000">
      <w:r>
        <w:rPr>
          <w:b/>
        </w:rPr>
        <w:t>580. Final outcome of citation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4A39408" w14:textId="77777777">
        <w:tc>
          <w:tcPr>
            <w:tcW w:w="5256" w:type="dxa"/>
          </w:tcPr>
          <w:p w14:paraId="1E2C71EA" w14:textId="77777777" w:rsidR="00B26348" w:rsidRDefault="00000000">
            <w:r>
              <w:t>○ Pending</w:t>
            </w:r>
          </w:p>
        </w:tc>
        <w:tc>
          <w:tcPr>
            <w:tcW w:w="5256" w:type="dxa"/>
          </w:tcPr>
          <w:p w14:paraId="2A1AE3D8" w14:textId="77777777" w:rsidR="00B26348" w:rsidRDefault="00000000">
            <w:r>
              <w:t>○ Citation withdrawn</w:t>
            </w:r>
          </w:p>
        </w:tc>
      </w:tr>
      <w:tr w:rsidR="00B26348" w14:paraId="2FF0566A" w14:textId="77777777">
        <w:tc>
          <w:tcPr>
            <w:tcW w:w="5256" w:type="dxa"/>
          </w:tcPr>
          <w:p w14:paraId="7272EA71" w14:textId="77777777" w:rsidR="00B26348" w:rsidRDefault="00000000">
            <w:r>
              <w:t>○ Warning Notice</w:t>
            </w:r>
          </w:p>
        </w:tc>
        <w:tc>
          <w:tcPr>
            <w:tcW w:w="5256" w:type="dxa"/>
          </w:tcPr>
          <w:p w14:paraId="3D98F4B3" w14:textId="77777777" w:rsidR="00B26348" w:rsidRDefault="00000000">
            <w:r>
              <w:t>○ Notice of Violation</w:t>
            </w:r>
          </w:p>
        </w:tc>
      </w:tr>
      <w:tr w:rsidR="00B26348" w14:paraId="08156EF2" w14:textId="77777777">
        <w:tc>
          <w:tcPr>
            <w:tcW w:w="5256" w:type="dxa"/>
          </w:tcPr>
          <w:p w14:paraId="322FDCC0" w14:textId="77777777" w:rsidR="00B26348" w:rsidRDefault="00000000">
            <w:r>
              <w:t>○ Compliance Assistance Offered</w:t>
            </w:r>
          </w:p>
        </w:tc>
        <w:tc>
          <w:tcPr>
            <w:tcW w:w="5256" w:type="dxa"/>
          </w:tcPr>
          <w:p w14:paraId="71348D16" w14:textId="77777777" w:rsidR="00B26348" w:rsidRDefault="00000000">
            <w:r>
              <w:t>○ Corrective Action Required</w:t>
            </w:r>
          </w:p>
        </w:tc>
      </w:tr>
      <w:tr w:rsidR="00B26348" w14:paraId="77E1AD22" w14:textId="77777777">
        <w:tc>
          <w:tcPr>
            <w:tcW w:w="5256" w:type="dxa"/>
          </w:tcPr>
          <w:p w14:paraId="394DE765" w14:textId="77777777" w:rsidR="00B26348" w:rsidRDefault="00000000">
            <w:r>
              <w:t>○ Mandatory Training or Education Required</w:t>
            </w:r>
          </w:p>
        </w:tc>
        <w:tc>
          <w:tcPr>
            <w:tcW w:w="5256" w:type="dxa"/>
          </w:tcPr>
          <w:p w14:paraId="7CB2F158" w14:textId="77777777" w:rsidR="00B26348" w:rsidRDefault="00000000">
            <w:r>
              <w:t>○ Increased Monitoring or Oversight</w:t>
            </w:r>
          </w:p>
        </w:tc>
      </w:tr>
      <w:tr w:rsidR="00B26348" w14:paraId="31228BD4" w14:textId="77777777">
        <w:tc>
          <w:tcPr>
            <w:tcW w:w="5256" w:type="dxa"/>
          </w:tcPr>
          <w:p w14:paraId="27BBEE69" w14:textId="77777777" w:rsidR="00B26348" w:rsidRDefault="00000000">
            <w:r>
              <w:t>○ Mandatory Re-Inspection</w:t>
            </w:r>
          </w:p>
        </w:tc>
        <w:tc>
          <w:tcPr>
            <w:tcW w:w="5256" w:type="dxa"/>
          </w:tcPr>
          <w:p w14:paraId="6FB5EBC3" w14:textId="77777777" w:rsidR="00B26348" w:rsidRDefault="00000000">
            <w:r>
              <w:t>○ Fine or Penalty Levied</w:t>
            </w:r>
          </w:p>
        </w:tc>
      </w:tr>
      <w:tr w:rsidR="00B26348" w14:paraId="0E1CBAC4" w14:textId="77777777">
        <w:tc>
          <w:tcPr>
            <w:tcW w:w="5256" w:type="dxa"/>
          </w:tcPr>
          <w:p w14:paraId="155B24C0" w14:textId="77777777" w:rsidR="00B26348" w:rsidRDefault="00000000">
            <w:r>
              <w:t>○ Settlement Agreement</w:t>
            </w:r>
          </w:p>
        </w:tc>
        <w:tc>
          <w:tcPr>
            <w:tcW w:w="5256" w:type="dxa"/>
          </w:tcPr>
          <w:p w14:paraId="649DA055" w14:textId="77777777" w:rsidR="00B26348" w:rsidRDefault="00000000">
            <w:r>
              <w:t>○ Remediation Required</w:t>
            </w:r>
          </w:p>
        </w:tc>
      </w:tr>
      <w:tr w:rsidR="00B26348" w14:paraId="773D7837" w14:textId="77777777">
        <w:tc>
          <w:tcPr>
            <w:tcW w:w="5256" w:type="dxa"/>
          </w:tcPr>
          <w:p w14:paraId="7F35BB87" w14:textId="77777777" w:rsidR="00B26348" w:rsidRDefault="00000000">
            <w:r>
              <w:t>○ Public Notification Required</w:t>
            </w:r>
          </w:p>
        </w:tc>
        <w:tc>
          <w:tcPr>
            <w:tcW w:w="5256" w:type="dxa"/>
          </w:tcPr>
          <w:p w14:paraId="4B683170" w14:textId="77777777" w:rsidR="00B26348" w:rsidRDefault="00000000">
            <w:r>
              <w:t>○ Environmental Cleanup Required</w:t>
            </w:r>
          </w:p>
        </w:tc>
      </w:tr>
      <w:tr w:rsidR="00B26348" w14:paraId="6860F87F" w14:textId="77777777">
        <w:tc>
          <w:tcPr>
            <w:tcW w:w="5256" w:type="dxa"/>
          </w:tcPr>
          <w:p w14:paraId="0C39D0B7" w14:textId="77777777" w:rsidR="00B26348" w:rsidRDefault="00000000">
            <w:r>
              <w:t>○ Operational Restrictions Imposed</w:t>
            </w:r>
          </w:p>
        </w:tc>
        <w:tc>
          <w:tcPr>
            <w:tcW w:w="5256" w:type="dxa"/>
          </w:tcPr>
          <w:p w14:paraId="2108C457" w14:textId="77777777" w:rsidR="00B26348" w:rsidRDefault="00000000">
            <w:r>
              <w:t>○ License or Permit Suspension</w:t>
            </w:r>
          </w:p>
        </w:tc>
      </w:tr>
      <w:tr w:rsidR="00B26348" w14:paraId="133C5D16" w14:textId="77777777">
        <w:tc>
          <w:tcPr>
            <w:tcW w:w="5256" w:type="dxa"/>
          </w:tcPr>
          <w:p w14:paraId="6B2A177F" w14:textId="77777777" w:rsidR="00B26348" w:rsidRDefault="00000000">
            <w:r>
              <w:t>○ Compliance Achievement Recognition</w:t>
            </w:r>
          </w:p>
        </w:tc>
        <w:tc>
          <w:tcPr>
            <w:tcW w:w="5256" w:type="dxa"/>
          </w:tcPr>
          <w:p w14:paraId="48D44A8A" w14:textId="77777777" w:rsidR="00B26348" w:rsidRDefault="00000000">
            <w:r>
              <w:t>○ Order to Cease Operations</w:t>
            </w:r>
          </w:p>
        </w:tc>
      </w:tr>
      <w:tr w:rsidR="00B26348" w14:paraId="361AF297" w14:textId="77777777">
        <w:tc>
          <w:tcPr>
            <w:tcW w:w="5256" w:type="dxa"/>
          </w:tcPr>
          <w:p w14:paraId="0DCBDD60" w14:textId="77777777" w:rsidR="00B26348" w:rsidRDefault="00000000">
            <w:r>
              <w:t>○ License or Permit Revocation</w:t>
            </w:r>
          </w:p>
        </w:tc>
        <w:tc>
          <w:tcPr>
            <w:tcW w:w="5256" w:type="dxa"/>
          </w:tcPr>
          <w:p w14:paraId="60F8712F" w14:textId="77777777" w:rsidR="00B26348" w:rsidRDefault="00000000">
            <w:r>
              <w:t>○ Legal Action Initiated</w:t>
            </w:r>
          </w:p>
        </w:tc>
      </w:tr>
      <w:tr w:rsidR="00B26348" w14:paraId="6B3F96FE" w14:textId="77777777">
        <w:tc>
          <w:tcPr>
            <w:tcW w:w="5256" w:type="dxa"/>
          </w:tcPr>
          <w:p w14:paraId="42D94E84" w14:textId="77777777" w:rsidR="00B26348" w:rsidRDefault="00000000">
            <w:r>
              <w:t>○ Civil Litigation Initiated</w:t>
            </w:r>
          </w:p>
        </w:tc>
        <w:tc>
          <w:tcPr>
            <w:tcW w:w="5256" w:type="dxa"/>
          </w:tcPr>
          <w:p w14:paraId="25A5F89E" w14:textId="77777777" w:rsidR="00B26348" w:rsidRDefault="00000000">
            <w:r>
              <w:t>○ Criminal Charges Filed</w:t>
            </w:r>
          </w:p>
        </w:tc>
      </w:tr>
    </w:tbl>
    <w:p w14:paraId="01908710" w14:textId="77777777" w:rsidR="00B26348" w:rsidRDefault="00B26348"/>
    <w:p w14:paraId="209A1CCC" w14:textId="77777777" w:rsidR="00B26348" w:rsidRDefault="00000000">
      <w:r>
        <w:rPr>
          <w:b/>
        </w:rPr>
        <w:t>581. Penalty Amount Paid</w:t>
      </w:r>
      <w:r>
        <w:rPr>
          <w:i/>
          <w:color w:val="666666"/>
          <w:sz w:val="16"/>
        </w:rPr>
        <w:t xml:space="preserve">  [Number]</w:t>
      </w:r>
    </w:p>
    <w:p w14:paraId="534F897D" w14:textId="77777777" w:rsidR="00B26348" w:rsidRDefault="00000000">
      <w:r>
        <w:t>Number: __________________________________________________________________________________________</w:t>
      </w:r>
    </w:p>
    <w:p w14:paraId="2D5A5B69" w14:textId="77777777" w:rsidR="00B26348" w:rsidRDefault="00000000">
      <w:r>
        <w:rPr>
          <w:b/>
        </w:rPr>
        <w:t>582. Notes:</w:t>
      </w:r>
      <w:r>
        <w:rPr>
          <w:i/>
          <w:color w:val="666666"/>
          <w:sz w:val="16"/>
        </w:rPr>
        <w:t xml:space="preserve">  [Text Long]</w:t>
      </w:r>
    </w:p>
    <w:p w14:paraId="7E71A8F4" w14:textId="77777777" w:rsidR="00B26348" w:rsidRDefault="00000000">
      <w:r>
        <w:t>Response: ________________________________________________________________________________</w:t>
      </w:r>
    </w:p>
    <w:p w14:paraId="696B825D" w14:textId="77777777" w:rsidR="00B26348" w:rsidRDefault="00000000">
      <w:r>
        <w:t>__________________________________________________________________________________________</w:t>
      </w:r>
    </w:p>
    <w:p w14:paraId="5C750F03" w14:textId="77777777" w:rsidR="00B26348" w:rsidRDefault="00000000">
      <w:r>
        <w:t>__________________________________________________________________________________________</w:t>
      </w:r>
    </w:p>
    <w:p w14:paraId="11CDCF24" w14:textId="77777777" w:rsidR="00B26348" w:rsidRDefault="00000000">
      <w:r>
        <w:t>__________________________________________________________________________________________</w:t>
      </w:r>
    </w:p>
    <w:p w14:paraId="1F9064E2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